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6C" w:rsidRDefault="00892B6C" w:rsidP="00892B6C">
      <w:pPr>
        <w:autoSpaceDE w:val="0"/>
        <w:autoSpaceDN w:val="0"/>
        <w:spacing w:after="78" w:line="220" w:lineRule="exact"/>
      </w:pPr>
    </w:p>
    <w:p w:rsidR="00892B6C" w:rsidRPr="00892B6C" w:rsidRDefault="00892B6C" w:rsidP="00892B6C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892B6C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92B6C" w:rsidRPr="00892B6C" w:rsidRDefault="00892B6C" w:rsidP="00892B6C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892B6C" w:rsidRPr="00892B6C" w:rsidRDefault="00892B6C" w:rsidP="00892B6C">
      <w:pPr>
        <w:autoSpaceDE w:val="0"/>
        <w:autoSpaceDN w:val="0"/>
        <w:spacing w:before="670" w:after="0" w:line="230" w:lineRule="auto"/>
        <w:ind w:left="1938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</w:t>
      </w:r>
    </w:p>
    <w:p w:rsidR="00892B6C" w:rsidRPr="00892B6C" w:rsidRDefault="00892B6C" w:rsidP="00892B6C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892B6C" w:rsidTr="00231672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48"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892B6C" w:rsidTr="00231672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92B6C" w:rsidRPr="00892B6C" w:rsidRDefault="00892B6C" w:rsidP="00231672">
            <w:pPr>
              <w:autoSpaceDE w:val="0"/>
              <w:autoSpaceDN w:val="0"/>
              <w:spacing w:after="0" w:line="230" w:lineRule="auto"/>
              <w:ind w:left="356"/>
              <w:rPr>
                <w:lang w:val="ru-RU"/>
              </w:rPr>
            </w:pP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МБОУ"Бурнашевская</w:t>
            </w:r>
            <w:proofErr w:type="spellEnd"/>
          </w:p>
        </w:tc>
      </w:tr>
      <w:tr w:rsidR="00892B6C" w:rsidTr="00231672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40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классов</w:t>
            </w:r>
            <w:proofErr w:type="spellEnd"/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892B6C" w:rsidTr="00231672">
        <w:trPr>
          <w:trHeight w:hRule="exact" w:val="104"/>
        </w:trPr>
        <w:tc>
          <w:tcPr>
            <w:tcW w:w="3453" w:type="dxa"/>
            <w:vMerge/>
          </w:tcPr>
          <w:p w:rsidR="00892B6C" w:rsidRDefault="00892B6C" w:rsidP="0023167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453" w:type="dxa"/>
            <w:vMerge/>
          </w:tcPr>
          <w:p w:rsidR="00892B6C" w:rsidRDefault="00892B6C" w:rsidP="00231672"/>
        </w:tc>
      </w:tr>
      <w:tr w:rsidR="00892B6C" w:rsidTr="00231672">
        <w:trPr>
          <w:trHeight w:hRule="exact" w:val="288"/>
        </w:trPr>
        <w:tc>
          <w:tcPr>
            <w:tcW w:w="3453" w:type="dxa"/>
            <w:vMerge/>
          </w:tcPr>
          <w:p w:rsidR="00892B6C" w:rsidRDefault="00892B6C" w:rsidP="00231672"/>
        </w:tc>
        <w:tc>
          <w:tcPr>
            <w:tcW w:w="3453" w:type="dxa"/>
            <w:vMerge/>
          </w:tcPr>
          <w:p w:rsidR="00892B6C" w:rsidRDefault="00892B6C" w:rsidP="00231672"/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0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892B6C" w:rsidTr="00231672">
        <w:trPr>
          <w:trHeight w:hRule="exact" w:val="118"/>
        </w:trPr>
        <w:tc>
          <w:tcPr>
            <w:tcW w:w="3453" w:type="dxa"/>
            <w:vMerge/>
          </w:tcPr>
          <w:p w:rsidR="00892B6C" w:rsidRDefault="00892B6C" w:rsidP="0023167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453" w:type="dxa"/>
            <w:vMerge/>
          </w:tcPr>
          <w:p w:rsidR="00892B6C" w:rsidRDefault="00892B6C" w:rsidP="00231672"/>
        </w:tc>
      </w:tr>
      <w:tr w:rsidR="00892B6C" w:rsidTr="00231672">
        <w:trPr>
          <w:trHeight w:hRule="exact" w:val="302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453" w:type="dxa"/>
            <w:vMerge/>
          </w:tcPr>
          <w:p w:rsidR="00892B6C" w:rsidRDefault="00892B6C" w:rsidP="00231672"/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92B6C" w:rsidRPr="00892B6C" w:rsidRDefault="00892B6C" w:rsidP="00231672">
            <w:pPr>
              <w:autoSpaceDE w:val="0"/>
              <w:autoSpaceDN w:val="0"/>
              <w:spacing w:before="76" w:after="0" w:line="230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892B6C" w:rsidRPr="00892B6C" w:rsidTr="00231672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92B6C" w:rsidRPr="00892B6C" w:rsidRDefault="00892B6C" w:rsidP="00231672">
            <w:pPr>
              <w:autoSpaceDE w:val="0"/>
              <w:autoSpaceDN w:val="0"/>
              <w:spacing w:before="198" w:after="0" w:line="230" w:lineRule="auto"/>
              <w:ind w:left="312"/>
              <w:rPr>
                <w:lang w:val="ru-RU"/>
              </w:rPr>
            </w:pP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г.</w:t>
            </w:r>
          </w:p>
        </w:tc>
      </w:tr>
      <w:tr w:rsidR="00892B6C" w:rsidRPr="00892B6C" w:rsidTr="00231672">
        <w:trPr>
          <w:trHeight w:hRule="exact" w:val="116"/>
        </w:trPr>
        <w:tc>
          <w:tcPr>
            <w:tcW w:w="3453" w:type="dxa"/>
            <w:vMerge/>
          </w:tcPr>
          <w:p w:rsidR="00892B6C" w:rsidRPr="00892B6C" w:rsidRDefault="00892B6C" w:rsidP="00231672">
            <w:pPr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92B6C" w:rsidRPr="00892B6C" w:rsidRDefault="00892B6C" w:rsidP="00231672">
            <w:pPr>
              <w:autoSpaceDE w:val="0"/>
              <w:autoSpaceDN w:val="0"/>
              <w:spacing w:before="2" w:after="0" w:line="230" w:lineRule="auto"/>
              <w:ind w:left="356"/>
              <w:rPr>
                <w:lang w:val="ru-RU"/>
              </w:rPr>
            </w:pP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453" w:type="dxa"/>
            <w:vMerge/>
          </w:tcPr>
          <w:p w:rsidR="00892B6C" w:rsidRPr="00892B6C" w:rsidRDefault="00892B6C" w:rsidP="00231672">
            <w:pPr>
              <w:rPr>
                <w:lang w:val="ru-RU"/>
              </w:rPr>
            </w:pPr>
          </w:p>
        </w:tc>
      </w:tr>
      <w:tr w:rsidR="00892B6C" w:rsidRPr="00892B6C" w:rsidTr="00231672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92B6C" w:rsidRPr="00892B6C" w:rsidRDefault="00892B6C" w:rsidP="00231672">
            <w:pPr>
              <w:autoSpaceDE w:val="0"/>
              <w:autoSpaceDN w:val="0"/>
              <w:spacing w:before="90" w:after="0" w:line="230" w:lineRule="auto"/>
              <w:rPr>
                <w:lang w:val="ru-RU"/>
              </w:rPr>
            </w:pPr>
            <w:r w:rsidRPr="00892B6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892B6C" w:rsidRPr="00892B6C" w:rsidRDefault="00892B6C" w:rsidP="00231672">
            <w:pPr>
              <w:rPr>
                <w:lang w:val="ru-RU"/>
              </w:rPr>
            </w:pPr>
          </w:p>
        </w:tc>
        <w:tc>
          <w:tcPr>
            <w:tcW w:w="3453" w:type="dxa"/>
            <w:vMerge/>
          </w:tcPr>
          <w:p w:rsidR="00892B6C" w:rsidRPr="00892B6C" w:rsidRDefault="00892B6C" w:rsidP="00231672">
            <w:pPr>
              <w:rPr>
                <w:lang w:val="ru-RU"/>
              </w:rPr>
            </w:pPr>
          </w:p>
        </w:tc>
      </w:tr>
    </w:tbl>
    <w:p w:rsidR="00892B6C" w:rsidRPr="00892B6C" w:rsidRDefault="00892B6C" w:rsidP="00892B6C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892B6C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892B6C" w:rsidRPr="00892B6C" w:rsidRDefault="00892B6C" w:rsidP="00892B6C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892B6C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892B6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1624644)</w:t>
      </w:r>
    </w:p>
    <w:p w:rsidR="00892B6C" w:rsidRPr="00892B6C" w:rsidRDefault="00892B6C" w:rsidP="00892B6C">
      <w:pPr>
        <w:autoSpaceDE w:val="0"/>
        <w:autoSpaceDN w:val="0"/>
        <w:spacing w:before="166" w:after="0" w:line="230" w:lineRule="auto"/>
        <w:ind w:right="4090"/>
        <w:jc w:val="right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892B6C" w:rsidRPr="00892B6C" w:rsidRDefault="00892B6C" w:rsidP="00892B6C">
      <w:pPr>
        <w:autoSpaceDE w:val="0"/>
        <w:autoSpaceDN w:val="0"/>
        <w:spacing w:before="70" w:after="0" w:line="230" w:lineRule="auto"/>
        <w:ind w:right="3848"/>
        <w:jc w:val="right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:rsidR="00892B6C" w:rsidRDefault="00892B6C" w:rsidP="00892B6C">
      <w:pPr>
        <w:autoSpaceDE w:val="0"/>
        <w:autoSpaceDN w:val="0"/>
        <w:spacing w:before="670" w:after="0" w:line="230" w:lineRule="auto"/>
        <w:ind w:right="2750"/>
        <w:jc w:val="right"/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его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образования</w:t>
      </w:r>
      <w:proofErr w:type="spellEnd"/>
    </w:p>
    <w:p w:rsidR="00892B6C" w:rsidRPr="00892B6C" w:rsidRDefault="00892B6C" w:rsidP="00892B6C">
      <w:pPr>
        <w:autoSpaceDE w:val="0"/>
        <w:autoSpaceDN w:val="0"/>
        <w:spacing w:before="70" w:after="0" w:line="230" w:lineRule="auto"/>
        <w:ind w:right="3688"/>
        <w:jc w:val="right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92B6C" w:rsidRPr="00892B6C" w:rsidRDefault="00892B6C" w:rsidP="00892B6C">
      <w:pPr>
        <w:autoSpaceDE w:val="0"/>
        <w:autoSpaceDN w:val="0"/>
        <w:spacing w:before="2112" w:after="0" w:line="230" w:lineRule="auto"/>
        <w:ind w:right="90"/>
        <w:jc w:val="right"/>
        <w:rPr>
          <w:lang w:val="ru-RU"/>
        </w:rPr>
      </w:pPr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Вилданова</w:t>
      </w:r>
      <w:proofErr w:type="spellEnd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 xml:space="preserve"> Ландыш </w:t>
      </w:r>
      <w:proofErr w:type="spellStart"/>
      <w:r w:rsidRPr="00892B6C">
        <w:rPr>
          <w:rFonts w:ascii="Times New Roman" w:eastAsia="Times New Roman" w:hAnsi="Times New Roman"/>
          <w:color w:val="000000"/>
          <w:sz w:val="24"/>
          <w:lang w:val="ru-RU"/>
        </w:rPr>
        <w:t>Мударисовна</w:t>
      </w:r>
      <w:proofErr w:type="spellEnd"/>
    </w:p>
    <w:p w:rsidR="00892B6C" w:rsidRDefault="00892B6C" w:rsidP="00892B6C">
      <w:pPr>
        <w:autoSpaceDE w:val="0"/>
        <w:autoSpaceDN w:val="0"/>
        <w:spacing w:before="70" w:after="0" w:line="230" w:lineRule="auto"/>
        <w:ind w:right="98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классов</w:t>
      </w:r>
      <w:proofErr w:type="spellEnd"/>
    </w:p>
    <w:p w:rsidR="00892B6C" w:rsidRDefault="00892B6C" w:rsidP="00892B6C">
      <w:pPr>
        <w:sectPr w:rsidR="00892B6C">
          <w:pgSz w:w="11900" w:h="16840"/>
          <w:pgMar w:top="298" w:right="802" w:bottom="1440" w:left="738" w:header="720" w:footer="720" w:gutter="0"/>
          <w:cols w:space="720" w:equalWidth="0">
            <w:col w:w="10360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AA4C3F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AA4C3F" w:rsidRDefault="00892B6C" w:rsidP="00892B6C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tt-RU"/>
        </w:rPr>
        <w:t xml:space="preserve">                                 </w:t>
      </w:r>
      <w:r w:rsidRPr="00AA4C3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92B6C" w:rsidRPr="001731AB" w:rsidRDefault="00892B6C" w:rsidP="00892B6C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  <w:proofErr w:type="gramEnd"/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892B6C" w:rsidRPr="001731AB" w:rsidRDefault="00892B6C" w:rsidP="00892B6C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92B6C" w:rsidRPr="001731AB" w:rsidRDefault="00892B6C" w:rsidP="00892B6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892B6C" w:rsidRPr="001731AB" w:rsidRDefault="00892B6C" w:rsidP="00892B6C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92B6C" w:rsidRPr="001731AB" w:rsidRDefault="00892B6C" w:rsidP="00892B6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 программы  по  предмету  «Литературное 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предметов «Русский язык» и «Литературное чтение», на курс «Литературное чтение» в 1 классе отводится не менее 10 учебных недель, суммарно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99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892B6C" w:rsidRPr="001731AB" w:rsidRDefault="00892B6C" w:rsidP="00892B6C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1731AB">
        <w:rPr>
          <w:lang w:val="ru-RU"/>
        </w:rPr>
        <w:br/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«Л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итературное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892B6C" w:rsidRPr="001731AB" w:rsidRDefault="00892B6C" w:rsidP="00892B6C">
      <w:pPr>
        <w:autoSpaceDE w:val="0"/>
        <w:autoSpaceDN w:val="0"/>
        <w:spacing w:before="180" w:after="0" w:line="262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92B6C" w:rsidRPr="001731AB" w:rsidRDefault="00892B6C" w:rsidP="00892B6C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  <w:proofErr w:type="gramEnd"/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92B6C" w:rsidRPr="001731AB" w:rsidRDefault="00892B6C" w:rsidP="00892B6C">
      <w:pPr>
        <w:autoSpaceDE w:val="0"/>
        <w:autoSpaceDN w:val="0"/>
        <w:spacing w:before="346" w:after="0" w:line="286" w:lineRule="auto"/>
        <w:ind w:right="432" w:firstLine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892B6C" w:rsidRPr="001731AB" w:rsidRDefault="00892B6C" w:rsidP="00892B6C">
      <w:pPr>
        <w:autoSpaceDE w:val="0"/>
        <w:autoSpaceDN w:val="0"/>
        <w:spacing w:before="192" w:after="0"/>
        <w:ind w:right="144" w:firstLine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 и для детей.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:rsidR="00892B6C" w:rsidRPr="001731AB" w:rsidRDefault="00892B6C" w:rsidP="00892B6C">
      <w:pPr>
        <w:autoSpaceDE w:val="0"/>
        <w:autoSpaceDN w:val="0"/>
        <w:spacing w:before="70" w:after="0"/>
        <w:rPr>
          <w:lang w:val="ru-RU"/>
        </w:rPr>
      </w:pP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Толстого, В. Г.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Сутеева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Е. А. Пермяка, В. А. Осеевой, А. Л.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 Ю. И. Ермолаева,  Р. С.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С. В. Михалкова, В. Д.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, В. Ю. Драгунского и др.).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92B6C" w:rsidRPr="001731AB" w:rsidRDefault="00892B6C" w:rsidP="00892B6C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Произведения о родной природе.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  <w:proofErr w:type="gramEnd"/>
    </w:p>
    <w:p w:rsidR="00892B6C" w:rsidRPr="001731AB" w:rsidRDefault="00892B6C" w:rsidP="00892B6C">
      <w:pPr>
        <w:autoSpaceDE w:val="0"/>
        <w:autoSpaceDN w:val="0"/>
        <w:spacing w:before="70" w:after="0" w:line="283" w:lineRule="auto"/>
        <w:rPr>
          <w:lang w:val="ru-RU"/>
        </w:rPr>
      </w:pP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Л.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, С. Я. Маршака и др.).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Устное народное творчество — малые фольклорные жанры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шести произведений).</w:t>
      </w:r>
    </w:p>
    <w:p w:rsidR="00892B6C" w:rsidRPr="001731AB" w:rsidRDefault="00892B6C" w:rsidP="00892B6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Особенности разных малых фольклорных жанров.</w:t>
      </w:r>
    </w:p>
    <w:p w:rsidR="00892B6C" w:rsidRPr="001731AB" w:rsidRDefault="00892B6C" w:rsidP="00892B6C">
      <w:pPr>
        <w:autoSpaceDE w:val="0"/>
        <w:autoSpaceDN w:val="0"/>
        <w:spacing w:before="72" w:after="0" w:line="271" w:lineRule="auto"/>
        <w:ind w:right="288"/>
        <w:rPr>
          <w:lang w:val="ru-RU"/>
        </w:rPr>
      </w:pP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— игровой народный фольклор. Загадки — средство воспитания живости ума,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братьях наших меньших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—в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нравственно-этических понятий: любовь и забота о животных.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маме.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и самостоятельное чтение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разножанровых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  <w:proofErr w:type="gramEnd"/>
    </w:p>
    <w:p w:rsidR="00892B6C" w:rsidRPr="001731AB" w:rsidRDefault="00892B6C" w:rsidP="00892B6C">
      <w:pPr>
        <w:autoSpaceDE w:val="0"/>
        <w:autoSpaceDN w:val="0"/>
        <w:spacing w:before="70" w:after="0" w:line="271" w:lineRule="auto"/>
        <w:rPr>
          <w:lang w:val="ru-RU"/>
        </w:rPr>
      </w:pPr>
      <w:proofErr w:type="spellStart"/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Н. Н.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Бромлей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А. В. Митяева, В. Д.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Э. Э.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Мошковской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Г. П.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Виеру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, Р. С.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близким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), проявление любви и заботы о родных людях.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120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/>
        <w:ind w:firstLine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необычными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, сказочными, фантастическими.</w:t>
      </w:r>
    </w:p>
    <w:p w:rsidR="00892B6C" w:rsidRPr="001731AB" w:rsidRDefault="00892B6C" w:rsidP="00892B6C">
      <w:pPr>
        <w:autoSpaceDE w:val="0"/>
        <w:autoSpaceDN w:val="0"/>
        <w:spacing w:before="190" w:after="0" w:line="271" w:lineRule="auto"/>
        <w:ind w:right="288" w:firstLine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(работа с детской книгой). Представление о том, что книга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—и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литературного чтения в 1 классе направлено на достижение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892B6C" w:rsidRPr="001731AB" w:rsidRDefault="00892B6C" w:rsidP="00892B6C">
      <w:pPr>
        <w:autoSpaceDE w:val="0"/>
        <w:autoSpaceDN w:val="0"/>
        <w:spacing w:before="262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92B6C" w:rsidRPr="001731AB" w:rsidRDefault="00892B6C" w:rsidP="00892B6C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чтение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»о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тражают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892B6C" w:rsidRPr="001731AB" w:rsidRDefault="00892B6C" w:rsidP="00892B6C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92B6C" w:rsidRPr="001731AB" w:rsidRDefault="00892B6C" w:rsidP="00892B6C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92B6C" w:rsidRPr="001731AB" w:rsidRDefault="00892B6C" w:rsidP="00892B6C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892B6C" w:rsidRPr="001731AB" w:rsidRDefault="00892B6C" w:rsidP="00892B6C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92B6C" w:rsidRPr="001731AB" w:rsidRDefault="00892B6C" w:rsidP="00892B6C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892B6C" w:rsidRPr="001731AB" w:rsidRDefault="00892B6C" w:rsidP="00892B6C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892B6C" w:rsidRPr="001731AB" w:rsidRDefault="00892B6C" w:rsidP="00892B6C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892B6C" w:rsidRPr="001731AB" w:rsidRDefault="00892B6C" w:rsidP="00892B6C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892B6C" w:rsidRPr="001731AB" w:rsidRDefault="00892B6C" w:rsidP="00892B6C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892B6C" w:rsidRPr="001731AB" w:rsidRDefault="00892B6C" w:rsidP="00892B6C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892B6C" w:rsidRPr="001731AB" w:rsidRDefault="00892B6C" w:rsidP="00892B6C">
      <w:pPr>
        <w:autoSpaceDE w:val="0"/>
        <w:autoSpaceDN w:val="0"/>
        <w:spacing w:before="190" w:after="0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892B6C" w:rsidRPr="001731AB" w:rsidRDefault="00892B6C" w:rsidP="00892B6C">
      <w:pPr>
        <w:autoSpaceDE w:val="0"/>
        <w:autoSpaceDN w:val="0"/>
        <w:spacing w:before="322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будут сформированы познавательные универсальные учебные действия:</w:t>
      </w:r>
    </w:p>
    <w:p w:rsidR="00892B6C" w:rsidRPr="001731AB" w:rsidRDefault="00892B6C" w:rsidP="00892B6C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892B6C" w:rsidRPr="001731AB" w:rsidRDefault="00892B6C" w:rsidP="00892B6C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892B6C" w:rsidRPr="001731AB" w:rsidRDefault="00892B6C" w:rsidP="00892B6C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причинно-следственные связи в сюжете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фольклорного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и художественного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90" w:line="220" w:lineRule="exact"/>
        <w:rPr>
          <w:lang w:val="ru-RU"/>
        </w:rPr>
      </w:pPr>
    </w:p>
    <w:p w:rsidR="00892B6C" w:rsidRPr="001731AB" w:rsidRDefault="00892B6C" w:rsidP="00892B6C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:rsidR="00892B6C" w:rsidRPr="001731AB" w:rsidRDefault="00892B6C" w:rsidP="00892B6C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1731AB">
        <w:rPr>
          <w:lang w:val="ru-RU"/>
        </w:rPr>
        <w:tab/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proofErr w:type="gramEnd"/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proofErr w:type="gramEnd"/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892B6C" w:rsidRPr="001731AB" w:rsidRDefault="00892B6C" w:rsidP="00892B6C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1731AB">
        <w:rPr>
          <w:lang w:val="ru-RU"/>
        </w:rPr>
        <w:tab/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proofErr w:type="gramEnd"/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78" w:line="220" w:lineRule="exact"/>
        <w:rPr>
          <w:lang w:val="ru-RU"/>
        </w:rPr>
      </w:pPr>
    </w:p>
    <w:p w:rsidR="00892B6C" w:rsidRPr="001731AB" w:rsidRDefault="00892B6C" w:rsidP="00892B6C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1731AB">
        <w:rPr>
          <w:lang w:val="ru-RU"/>
        </w:rPr>
        <w:tab/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1731AB">
        <w:rPr>
          <w:lang w:val="ru-RU"/>
        </w:rPr>
        <w:br/>
      </w:r>
      <w:r w:rsidRPr="001731AB">
        <w:rPr>
          <w:lang w:val="ru-RU"/>
        </w:rPr>
        <w:tab/>
      </w: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proofErr w:type="gramEnd"/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892B6C" w:rsidRPr="001731AB" w:rsidRDefault="00892B6C" w:rsidP="00892B6C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892B6C" w:rsidRPr="001731AB" w:rsidRDefault="00892B6C" w:rsidP="00892B6C">
      <w:pPr>
        <w:autoSpaceDE w:val="0"/>
        <w:autoSpaceDN w:val="0"/>
        <w:spacing w:before="324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892B6C" w:rsidRPr="001731AB" w:rsidRDefault="00892B6C" w:rsidP="00892B6C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892B6C" w:rsidRPr="001731AB" w:rsidRDefault="00892B6C" w:rsidP="00892B6C">
      <w:pPr>
        <w:autoSpaceDE w:val="0"/>
        <w:autoSpaceDN w:val="0"/>
        <w:spacing w:before="322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92B6C" w:rsidRPr="001731AB" w:rsidRDefault="00892B6C" w:rsidP="00892B6C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92B6C" w:rsidRPr="001731AB" w:rsidRDefault="00892B6C" w:rsidP="00892B6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1731A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 первом классе</w:t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892B6C" w:rsidRPr="001731AB" w:rsidRDefault="00892B6C" w:rsidP="00892B6C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892B6C" w:rsidRPr="001731AB" w:rsidRDefault="00892B6C" w:rsidP="00892B6C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(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нестихотворную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) и стихотворную речь;</w:t>
      </w:r>
    </w:p>
    <w:p w:rsidR="00892B6C" w:rsidRPr="001731AB" w:rsidRDefault="00892B6C" w:rsidP="00892B6C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, сказки (фольклорные и литературные), рассказы, стихотворения);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108" w:line="220" w:lineRule="exact"/>
        <w:rPr>
          <w:lang w:val="ru-RU"/>
        </w:rPr>
      </w:pPr>
    </w:p>
    <w:p w:rsidR="00892B6C" w:rsidRPr="001731AB" w:rsidRDefault="00892B6C" w:rsidP="00892B6C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92B6C" w:rsidRPr="001731AB" w:rsidRDefault="00892B6C" w:rsidP="00892B6C">
      <w:pPr>
        <w:autoSpaceDE w:val="0"/>
        <w:autoSpaceDN w:val="0"/>
        <w:spacing w:before="190" w:after="0"/>
        <w:ind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92B6C" w:rsidRPr="001731AB" w:rsidRDefault="00892B6C" w:rsidP="00892B6C">
      <w:pPr>
        <w:autoSpaceDE w:val="0"/>
        <w:autoSpaceDN w:val="0"/>
        <w:spacing w:before="190" w:after="0"/>
        <w:ind w:right="20"/>
        <w:jc w:val="both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92B6C" w:rsidRPr="001731AB" w:rsidRDefault="00892B6C" w:rsidP="00892B6C">
      <w:pPr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:rsidR="00892B6C" w:rsidRPr="001731AB" w:rsidRDefault="00892B6C" w:rsidP="00892B6C">
      <w:pPr>
        <w:autoSpaceDE w:val="0"/>
        <w:autoSpaceDN w:val="0"/>
        <w:spacing w:before="190" w:after="0" w:line="230" w:lineRule="auto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1731AB">
        <w:rPr>
          <w:lang w:val="ru-RU"/>
        </w:rPr>
        <w:br/>
      </w: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892B6C" w:rsidRPr="001731AB" w:rsidRDefault="00892B6C" w:rsidP="00892B6C">
      <w:pPr>
        <w:autoSpaceDE w:val="0"/>
        <w:autoSpaceDN w:val="0"/>
        <w:spacing w:before="190" w:after="0" w:line="262" w:lineRule="auto"/>
        <w:ind w:right="864"/>
        <w:rPr>
          <w:lang w:val="ru-RU"/>
        </w:rPr>
      </w:pPr>
      <w:r w:rsidRPr="001731AB">
        <w:rPr>
          <w:rFonts w:ascii="Times New Roman" w:eastAsia="Times New Roman" w:hAnsi="Times New Roman"/>
          <w:color w:val="000000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892B6C" w:rsidRPr="001731AB" w:rsidRDefault="00892B6C" w:rsidP="00892B6C">
      <w:pPr>
        <w:rPr>
          <w:lang w:val="ru-RU"/>
        </w:rPr>
        <w:sectPr w:rsidR="00892B6C" w:rsidRPr="001731AB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4" w:line="220" w:lineRule="exact"/>
        <w:rPr>
          <w:lang w:val="ru-RU"/>
        </w:rPr>
      </w:pPr>
    </w:p>
    <w:p w:rsidR="00892B6C" w:rsidRDefault="00892B6C" w:rsidP="00892B6C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Tr="0023167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892B6C" w:rsidTr="0023167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</w:tr>
      <w:tr w:rsidR="00892B6C" w:rsidTr="002316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892B6C" w:rsidTr="0023167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892B6C" w:rsidRPr="00231672" w:rsidTr="0023167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результатам совместного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обоснование своей точки зрения;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РЭШ</w:t>
            </w:r>
          </w:p>
        </w:tc>
      </w:tr>
      <w:tr w:rsidR="00892B6C" w:rsidTr="00231672">
        <w:trPr>
          <w:trHeight w:hRule="exact" w:val="348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  <w:tr w:rsidR="00892B6C" w:rsidTr="002316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предложение</w:t>
            </w:r>
            <w:proofErr w:type="spellEnd"/>
          </w:p>
        </w:tc>
      </w:tr>
      <w:tr w:rsidR="00892B6C" w:rsidRPr="00231672" w:rsidTr="00231672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придумывание предложения с заданным словом;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«Снежный ком»: распространение предложений с добавлением слова по цепочке;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слова» (дети играют роль слов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предложении, идёт перестановка слов в предложении, прочтение получившегося);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прочтение получившегося);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892B6C" w:rsidRPr="00231672" w:rsidTr="00231672">
        <w:trPr>
          <w:trHeight w:hRule="exact" w:val="14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обозначаемого им предмета. Восприятие слова как объекта изучения,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слова» (дети играют роль слов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предложении, идёт перестановка слов в предложении, прочтение получившегося);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предложения: определение количества слов в предложении и обозначение каждого слова полоской;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библиотека РЭШ</w:t>
            </w:r>
          </w:p>
        </w:tc>
      </w:tr>
      <w:tr w:rsidR="00892B6C" w:rsidRPr="00231672" w:rsidTr="002316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над значением слова.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Активизация и расширение словарного запаса.</w:t>
            </w:r>
          </w:p>
          <w:p w:rsidR="00892B6C" w:rsidRDefault="00892B6C" w:rsidP="00231672">
            <w:pPr>
              <w:autoSpaceDE w:val="0"/>
              <w:autoSpaceDN w:val="0"/>
              <w:spacing w:before="20" w:after="0" w:line="245" w:lineRule="auto"/>
              <w:ind w:right="2160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Включение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 предложения: изменение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892B6C" w:rsidRPr="00231672" w:rsidTr="0023167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15.09.2022 16.09.2022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«Что можно сделать с предметом, а что можно сделать со словом, называющим этот предмет?», участие в диалоге помогает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первоклассникам начать различать слово 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обозначаемый им предмет;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</w:t>
            </w:r>
          </w:p>
        </w:tc>
      </w:tr>
      <w:tr w:rsidR="00892B6C" w:rsidTr="00231672">
        <w:trPr>
          <w:trHeight w:hRule="exact" w:val="348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  <w:tr w:rsidR="00892B6C" w:rsidTr="002316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892B6C" w:rsidRPr="00231672" w:rsidTr="00231672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навыка слогового чтения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19.09.2022 29.09.2022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30.09.2022 10.10.2022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библиотека РЭШ</w:t>
            </w:r>
          </w:p>
        </w:tc>
      </w:tr>
      <w:tr w:rsidR="00892B6C" w:rsidRPr="00231672" w:rsidTr="0023167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13.10.2022 21.10.2022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соотносить прочитанные предложения с нужным рисунком, который передаёт содержание предложения;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ответы на вопросы по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прочитанному тексту, отработка умения находить содержащуюся в тексте информацию;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24.10.2022 10.11.2022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соотносить прочитанные предложения с нужным рисунком, который передаёт содержание предложения;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 умения находить содержащуюся в тексте информацию; Творческая работа: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дорисовывание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картинки в соответствии с;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прочитанным (отрабатывается умение осознавать смысл прочитанного предложения/текста);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11.11.2022 21.11.2022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 целях этих двух видов чтения;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овладение орфоэпическим чтением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Орфографическое чтение (проговаривание) как средство самоконтроля при письме под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24.11.2022 02.12.2022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целях этих двух видов чтения;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05.12.2022 15.12.2022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отрабатывается умение соотносить звук и соответствующую ему букву);;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43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16.12.2022 26.12.2022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гласные звуки в открытом слоге: буквы гласных как показатель твёрдости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ягкости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предшествующих согласных звуков;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дифференцировать буквы;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обозначающие близкие по акустико-артикуляционным признакам согласные звуки ([с] — [з];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[ш]— [ж];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[с] — [ш];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[з] — [ж];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[р] — [л];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[ц] — [ч’] и т. д.);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буквы;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имеющие оптическое и кинетическое сходство ( о — а; и — у; </w:t>
            </w:r>
            <w:r w:rsidRPr="001731AB">
              <w:rPr>
                <w:lang w:val="ru-RU"/>
              </w:rPr>
              <w:br/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 т;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л— 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 — ж;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 — т;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— д и т. д.);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09.01.2023 19.01.2023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отрабатывается умение соотносить звук и соответствующую ему букву);;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гласных как показатель твёрдости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20.01.2023 30.01.2023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гласные звуки в открытом слоге: буквы гласных как показатель твёрдости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ягкости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предшествующих согласных звуков;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букв, обозначающих гласный звук в открытом слоге: обозначение гласного звука и указание на твёрдость или мягкость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02.02.2023 09.02.2023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гласные звуки в открытом слоге: буквы гласных как показатель твёрдости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ягкости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предшествующих согласных звуков;;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10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 w:rsidRPr="001731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10.02.2023 17.02.2023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’];;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2" w:after="0" w:line="252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Мягкий знак как показатель мягкости </w:t>
            </w:r>
            <w:proofErr w:type="spellStart"/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1731AB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вующего</w:t>
            </w:r>
            <w:proofErr w:type="spellEnd"/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согласного звука в конце слова. </w:t>
            </w:r>
            <w:r w:rsidRPr="001731A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 Учебный диалог «Зачем нам нужны буквы ь и ъ?»; объяснение в ходе диалога функции букв ь и ъ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RPr="00231672" w:rsidTr="00231672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Функция букв </w:t>
            </w:r>
            <w:r w:rsidRPr="001731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1731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27.02.2023 02.03.2023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 Учебный диалог «Зачем нам нужны буквы ь и ъ?»; объяснение в ходе диалога функции букв ь и ъ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3.15.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 значении алфавита для систематизации информации; о важности знания;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букв в русском алфавите;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«Повтори фрагмент алфавита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 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892B6C" w:rsidTr="00231672">
        <w:trPr>
          <w:trHeight w:hRule="exact" w:val="350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62</w:t>
            </w:r>
          </w:p>
        </w:tc>
        <w:tc>
          <w:tcPr>
            <w:tcW w:w="11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  <w:tr w:rsidR="00892B6C" w:rsidTr="00231672">
        <w:trPr>
          <w:trHeight w:hRule="exact" w:val="32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95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09.03.2023 16.03.2023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57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чтения учителем фольклорных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(на примере русских народных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сказок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петух и лиса»;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«Кот и лиса»;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Жихарка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«Лисичка-сестричка и волк» и литературных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(авторских):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К. И. Чуковский «Путаница»;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«Айболит»;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«Муха-Цокотуха»;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Я Маршак «Тихая сказка»;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Г.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«Палочка-выручалочка»);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— какова тема сказки;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кто её герои;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произошло (что происходило) в сказке;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формулирование предложений с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вопросительного слова с учётом фактического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содержания текста (где?;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как? когда? почему?);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самостоятельном чтении вслух целыми словами с постепенным увеличением скорости чтения (в соответствии с;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возможностями учащегося);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 народных (фольклорных) 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литературных;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(авторских) сказок. Например;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русские народные сказки: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«Лиса и рак»;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«Лисица и тетерев»;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«Журавль и цапля»;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«Волк и семеро козлят»;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«Лиса и заяц»;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татарская народная сказка «Два лентяя»;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ингушская народная сказка «Заяц и черепаха»;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литературные (авторские) сказки: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К. Д.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Ушинский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етух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собака»;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«Лиса и козёл»;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Г.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«Кораблик»;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В. Бианки «Лис и Мышонок»;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«Теремок»;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С. Пушкин «Сказка о царе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Салтане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…»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отрывок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)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менее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8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82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17.03.2023 13.04.2023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вслух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разножанровых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о детях (использовать слоговое плавное чтение с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переходомна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чтение словами без пропусков и перестановок букв и слогов);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 менее шести произведений по выбору;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например: К. Д.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Ушинский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грающие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собаки»;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«Худо тому;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кто добра не делает никому»;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Н.;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Толстой «Косточка»;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Г.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«Чей же гриб?»;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А.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Пермяк«Самое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страшное»;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«Торопливый ножик»;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А. Осеева «Плохо»;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«Три товарища»;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Л.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«Подари;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подари…»;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«Я — лишний»;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Н. М.;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Артюхова «Саша-дразнилка»;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Ю. И. Ермолаев «Лучший друг»; </w:t>
            </w:r>
            <w:r w:rsidRPr="001731AB">
              <w:rPr>
                <w:lang w:val="ru-RU"/>
              </w:rPr>
              <w:br/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 С.;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Сеф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«Совет»;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прочитанного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ответы на вопросы о впечатлении от 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темы (о детях) и главной мысли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заголовка;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читать по частям; характеризовать героя;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 к тексту 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подтверждая ответ примерами из текста;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по ролям диалогов героев;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Учебный диалог: обсуждение прочитанного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оценивание поступков героев произведений;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нравственно-этического содержания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высказывание и аргументация своего мнения;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85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14.04.2023 20.04.2023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поэтических описаний картин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природы;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(пейзажной лирики);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настроения;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переданного автором (радость;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грусть;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удивление и др.);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темы стихотворных произведений (трёх-четырёх по выбору);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различение на слух стихотворного и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нестихотворного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текста;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особенностей стихотворной речи (ритм; созвучные слова (рифма);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нахождение слов и словосочетаний;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которые определяют звуковой рисунок текста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(например;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«слышать» в тексте звуки весны;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«журчание воды»;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«треск и грохот ледохода»); Анализ стихотворного текста;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интонационного рисунка с опорой на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знаки препинания;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Майков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«Л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асточка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примчалась…»;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 Н. Плещеев «Весна» (отрывок);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«Травка зеленеет…»;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Д. Дрожжин «Пройдёт зима холодная…»;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А.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Есенин«Черёмуха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 З. Суриков «Лето»;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«Зима»;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Т. М. Белозёров;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«Подснежники»;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Я. Маршак «Апрель»;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«Ручей»;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«Весна»;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С. Соколов-Микитов «Русский лес»;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о своих впечатлениях;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эстетическом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восприятии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прослушанных произведений и составление высказывания (не менее 3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13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21.04.2023 24.04.2023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потешек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считалок;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загадок: поиск ключевых слов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помогающих охарактеризовать жанр произведения и назвать его (не менее шести произведений);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объяснение смысла пословиц;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их с содержанием 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в совместной деятельности небольших диалогов с учётом поставленной цели (организация начала игры;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веселить;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потешать);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Драматизация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потешек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98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27.04.2023 04.05.2023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прослушанного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ответы на вопросы о впечатлении от произведения; Самостоятельное чтение произведений о животных; различение;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прозаического и стихотворного текстов. Например; Е. А.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Благинин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Котёнок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 лесу смешная птица»;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«Жук;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жук;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где твой дом?»;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Э. Ю.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Шим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«Жук на ниточке»;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Д. Берестов «Выводок»;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«Цыплята»;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В.;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Михалков «Мой щенок»;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«Трезор»;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«Зяблик»;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«Купите собаку»;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«Разговор синицы и дятла»;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А.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Мазнин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«Давайте дружить»;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обсуждению прочитанного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темы и главной мысли;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нравственн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этического содержания произведения (любовь и забота о братьях наших меньших;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бережное отношение к природе);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текстом: нахождение в тексте слов;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характеризующих героя (внешность;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поступки) в произведениях разных авторов (трёх-четырёх по выбору). Например;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Н. И. Сладков «Лисица и Ёж»;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М.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Пришви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Ёж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Ю. Н.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Могутин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«Убежал»;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 В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Заходер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«Ёжик»;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Чарушин«Томка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«Томка и корова»;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«Томкины сны»;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восстановление последовательности событий 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произведении: чтение по частям;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придумывание заголовка к каждой части;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плана (под руководством учителя);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с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соблюдением;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событий с опорой на ключевые слова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7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значения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й«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Родина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-мать»;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«Родина любимая — что мать родная»;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нравственно-этических понятий;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обогащение духовно-нравственного опыта;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учащихся: заботливое отношение к родным в семье; внимание и любовь к ним;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выделением ключевых слов;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норм произношения;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по предложенному плану о своём родном крае; городе;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селе;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своих чувствах к месту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</w:tbl>
    <w:p w:rsidR="00892B6C" w:rsidRPr="001731AB" w:rsidRDefault="00892B6C" w:rsidP="00892B6C">
      <w:pPr>
        <w:autoSpaceDE w:val="0"/>
        <w:autoSpaceDN w:val="0"/>
        <w:spacing w:after="0" w:line="14" w:lineRule="exact"/>
        <w:rPr>
          <w:lang w:val="ru-RU"/>
        </w:rPr>
      </w:pPr>
    </w:p>
    <w:p w:rsidR="00892B6C" w:rsidRPr="001731AB" w:rsidRDefault="00892B6C" w:rsidP="00892B6C">
      <w:pPr>
        <w:rPr>
          <w:lang w:val="ru-RU"/>
        </w:rPr>
        <w:sectPr w:rsidR="00892B6C" w:rsidRPr="001731A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Pr="001731AB" w:rsidRDefault="00892B6C" w:rsidP="00892B6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98"/>
        <w:gridCol w:w="528"/>
        <w:gridCol w:w="1106"/>
        <w:gridCol w:w="1140"/>
        <w:gridCol w:w="864"/>
        <w:gridCol w:w="3878"/>
        <w:gridCol w:w="830"/>
        <w:gridCol w:w="3290"/>
      </w:tblGrid>
      <w:tr w:rsidR="00892B6C" w:rsidRPr="00231672" w:rsidTr="00231672">
        <w:trPr>
          <w:trHeight w:hRule="exact" w:val="84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08.05.2023 15.05.2023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пражнение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чтении стихотворных произведений о чудесах и превращении;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словесной игре и фантазии (не менее трёх;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произведений). Например;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К. И. Чуковский «Путаница»;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П.;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«Мы играли в хохотушки»;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 М. Пивоварова «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Кулинаки-пулинаки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«Я палочкой волшебной…»;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</w:t>
            </w:r>
            <w:proofErr w:type="spellStart"/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proofErr w:type="spellEnd"/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Лунин «Я видела чудо»;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 С.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Сеф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«Чудо»;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Б. В.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Заходер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«Моя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вообразилия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Ю. П.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Мориц«Сто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фантазий»;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Ю.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Тувим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«Чудеса»;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английские народные песни и небылицы в переводе К.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18" w:after="0" w:line="257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Чуковского и С. Я. Маршака;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выделение ключевых слов;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которые определяют необычность;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сказочность событий произведения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созвучных слов (рифм);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ритмом;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стихотворного текста;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значения слова с использованием словаря; Беседа на тему «О каком чуде ты мечтаешь»;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передача своих;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впечатлений от прочитанного произведения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высказывании (не менее 3 предложений) или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сравнение произведений на одну тему разных авторов: прозаическое или стихотворное; жанр (рассказ;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стихотворение;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загадка;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скороговорка;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стихотворений с опорой на интонационный рисунок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  <w:tr w:rsidR="00892B6C" w:rsidRPr="00231672" w:rsidTr="0023167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18.05.2023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в библиотеку;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нахождение книги по определённой теме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  <w:tr w:rsidR="00892B6C" w:rsidTr="00231672">
        <w:trPr>
          <w:trHeight w:hRule="exact" w:val="348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  <w:tr w:rsidR="00892B6C" w:rsidTr="00231672">
        <w:trPr>
          <w:trHeight w:hRule="exact" w:val="348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  <w:tr w:rsidR="00892B6C" w:rsidTr="00231672">
        <w:trPr>
          <w:trHeight w:hRule="exact" w:val="328"/>
        </w:trPr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8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/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Default="00892B6C" w:rsidP="00892B6C">
      <w:pPr>
        <w:sectPr w:rsidR="00892B6C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78" w:line="220" w:lineRule="exact"/>
      </w:pPr>
    </w:p>
    <w:p w:rsidR="00892B6C" w:rsidRDefault="00892B6C" w:rsidP="00892B6C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  <w:lang w:val="tt-RU"/>
        </w:rPr>
        <w:t xml:space="preserve">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892B6C" w:rsidTr="0023167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6C" w:rsidRDefault="00892B6C" w:rsidP="00231672"/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Здравствуй школа! Первый школьный учебник «Азбука».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Предложение и слово. Кто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любит трудиться, тому без дела не сидится.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слог. Люби все живое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Слог. Ударение. Не нужен и клад, когда в семье лад.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в окружающем мире и речи.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крепче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каменных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12.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и согласные звуки. Край родной, навек любимый.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образуется слог? Век живи, век учись.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[а].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а, их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мудрости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ступенька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[о].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о. Кто скоро помог, тот дважды помог.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/чт. Русская народная сказка «Маша и медведь».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[и], буквы И, и. Нет друга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–и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щи, а нашел – береги.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[ы], буква ы. Не стыдно не знать, стыдно не учиться.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[у],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у. Ученье – путь к уменью.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7.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[н], [н’], буквы Н, н. Труд кормит, а лень портит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29.09.2022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98" w:right="650" w:bottom="6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RPr="00231672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[с], [с’],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с.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Старый друг лучше новых двух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892B6C"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892B6C" w:rsidRPr="00231672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[к], [к’],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к. Каков мастер, такова и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231672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3167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[т], [т’],буквы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т. А.С. Пушкин.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[л’], буквы Л, 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[л’], буквы Л, л. К.И. Чуковский.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23167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[р’], буквы Р, р. А.С. Пушкин «Сказка о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рыбаке и рыбке».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[в], [в’],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в. Век живи, век учись.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слогов и слов с буквами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е в начале слова и после гласных.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/чт. Русская народная сказка «По щучьему веленью».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294"/>
              <w:jc w:val="both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 показатель мягкости предшествующего согласного. Чтение слов с буквой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[п’], буквы П, п. Красуйся, град Петров!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.10.2022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слов с буквой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п.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27.10.2022 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[м’], буквы М, м. Москва – столица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сведений о букве М. Обобщение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 буквах и звуках.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[з], [з’],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з. О братьях наших меньших.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умения читать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предложения с буквами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з. Сопоставление слогов и слов с буквами з 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[б], [б’],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б. А.С. Пушкин «Сказка о царе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знаний о буквах Б, б. Сопоставление букв б –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словах и слогах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[д], [д’],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д.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Терпение и труд все перетрут.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д (закрепление). Сопоставление букв д – т в слогах и словах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Я, я, обозначающая два звука [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Я – показатель мягкости предшествующего согласного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[г’], буквы Г, г.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Смысловая связь слов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предложении. Не делай другим того, чего себе не пожелаешь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Парные согласные звуки [г], [г’] и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[к’]. Сопоставление слогов и слов с буквами г и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Мягкий согласный звук [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’],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Ч, ч. Делу время, а потехе час.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Ч, ч (закрепление).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6E667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 w:rsidR="006E667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Ь как показатель мягкости согласных звуков. Красна птица опереньем, а человек уменьем.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08.12.2022 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Ь как показатель мягкости предшествующих согласных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[ш],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ш . Мало уметь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читать, надо уметь думать.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E667D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[ш],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ш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(закрепление).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Сочетание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Твердый согласный звук [ж],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ж. Где дружбой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дорожат, там враги дрожат.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ж, сопоставление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 [ж] и [ш].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жи-ши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ё, обозначающая два звука [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 показатель мягкости предшествующего согласного в слоге-слиянии.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[й’], буква Й, й. Жить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–Р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одине служить.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[х], [х’], буквы Х, х. Без труда хлеб не родится никогда.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текстов о животных.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знаний о буквах Х, 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ю, обозначающая два звука [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й’у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]. С.Я.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Маршак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казка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 глупом мышонке».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86"/>
              <w:jc w:val="both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 показатель мягкости предшествующего согласного в слоге-слиянии.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[ц],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ц. Делу время, потехе час.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62" w:lineRule="auto"/>
              <w:ind w:left="72" w:right="129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[ц],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ц. (закрепление)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[э], Буквы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э. Как человек научился летать.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Мягкий согласный звук [щ’],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щ. Русская народная сказка «По щучьему велению».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[щ’], буквы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щ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(закрепление). Правописание сочетаний </w:t>
            </w:r>
            <w:proofErr w:type="spellStart"/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чу-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[ф], [ф’], буквы Ф, ф. "Играют волны, ветер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свищет…».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30.01.2023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Ь и Ъ. «В тесноте, да не в обиде».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Русский алфавит. Отработка техники чтения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хорошо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читать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Е.И.Чарушин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«Как мальчик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Женя научился говорить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у“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”»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62493A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.02.2023 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К.Д. Ушинский «Наше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Отечество» В. Куприн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«Первоучители словенские».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3276B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Первый букварь. А.С. Пушкин. Отрывок из «Сказки о мертвой царевне»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 Н. Толстой и К. Д.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Ушинский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Рассказы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детей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3276B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 К.И.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Чуковског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Телефон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«Путаница».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3276B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В.В. Бианки «Первая охота». М. М. Пришвин. «Предмайское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утро», «Глоток молока»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27.02.2023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Стихи С. Я. Маршака «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Угомон»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Дважды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два». А. Л.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«Помощница», «Зайка», «Игра в слова»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С.В. Михалков «Котята». Б.В.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«Два и три». В.Д.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Берестов. «Пёсья песня»,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«Прощание с другом»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81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ЖИЛИ-БЫЛИ БУКВЫ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стихотворений В. Данько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«Загадочные буквы».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Черного«Живая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буква “А”»,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Ф.Кривина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у“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А”поётся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а “Б” нет».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и анализ стихотворений Г. Сапгира «Про медведя», М.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Бородицкой</w:t>
            </w:r>
            <w:proofErr w:type="spellEnd"/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«Разговор с пчелой», И.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кричит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Гамазкова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Е.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Григорьева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«Ж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ивая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азбука». С.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2" w:after="0" w:line="262" w:lineRule="auto"/>
              <w:ind w:left="72" w:right="720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Маршака «Автобус номер двадцать шесть»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СКАЗКИ, ЗАГАДКИ,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НЕБЫЛИЦЫ Выразительное чтение и анализ сказки Е.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Теремок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по ролям русской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народной сказки «Рукавичка»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устного народного творчества: загадками, песенками,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потешками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небылицами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81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устного народного творчества других стран.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Стишки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песенки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Рифмы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Матушки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Гусыни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 С. Пушкин «Ветер, ветер!..».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К.Д. Ушинского «Гусь и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журавль», «Жалобы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зайки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»У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рок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-обобщение «Узнай сказку»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03.04.2023 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АПРЕЛЬ! АПРЕЛЬ! ЗВЕНИТ КАПЕЛЬ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стихотворений А.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Плещеева «Травка зеленеет», А.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«Весна», «Ласточка примчалась», Т.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Белозеров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Подснежник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и анализ С. Маршака «Апрель». И.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«Ручей», «К нам весна шагает», Е.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Трутневой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огда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это бывает?»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EC7A37" w:rsidRDefault="00EC7A37" w:rsidP="00EC7A3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В ШУТКУ И ВСЕРЬЁЗ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юмористическими стихотворениями И.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играли в хохотушки», И.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2" w:after="0"/>
              <w:ind w:left="72" w:right="144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«Мы играли в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хохотушки», Г. Кружкова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Ррры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!». Анализ произведения Я. Тайца «Волк»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EC7A37" w:rsidRPr="00EC7A37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EC7A37">
            <w:pPr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рассказа Н.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Артюхово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Саша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-дразнилка».</w:t>
            </w:r>
          </w:p>
          <w:p w:rsidR="00892B6C" w:rsidRPr="00EC7A37" w:rsidRDefault="00892B6C" w:rsidP="00EC7A37">
            <w:pPr>
              <w:autoSpaceDE w:val="0"/>
              <w:autoSpaceDN w:val="0"/>
              <w:spacing w:before="70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1731AB">
              <w:rPr>
                <w:lang w:val="ru-RU"/>
              </w:rPr>
              <w:br/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</w:t>
            </w:r>
            <w:r w:rsidR="00EC7A3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оренийК</w:t>
            </w:r>
            <w:proofErr w:type="gramStart"/>
            <w:r w:rsidR="00EC7A3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уковского«Федотка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», О.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Дриз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«Привет»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со стихотворениями О. Григорьева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«Стук»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.Токмаковой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«Разговор Лютика и Жучка», И.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Пивоваровой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Кулинаки-пулинаки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EC7A37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Телефон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 Ушинский. «Ворон и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сорока»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хорошо и что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дурно?»,«Худо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тому, кто добра не делает никому».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Урок-обобщение по теме «И в шутку и всерьёз»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 И МОИ ДРУЗЬЯ Анализ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рассказа Ю. Ермолаева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«Лучший друг». Выразительное чтение стихотворений Е.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Благининой «Подарок», В.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первый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7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732"/>
        <w:gridCol w:w="1620"/>
        <w:gridCol w:w="1668"/>
        <w:gridCol w:w="1236"/>
        <w:gridCol w:w="1190"/>
      </w:tblGrid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стихотворений С.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Михалков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а«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Бараны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», Р.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«Совет», В.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магазине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игрушек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 Пивоваровой «Вежливый ослик», Я. Аким «Моя родня»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8" w:lineRule="auto"/>
              <w:ind w:left="72" w:right="43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стихотворений С.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Маршака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«Х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ороший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день», Ю.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Энтина«Про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дружбу»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Анализ рассказа М.</w:t>
            </w:r>
          </w:p>
          <w:p w:rsidR="00892B6C" w:rsidRPr="001731AB" w:rsidRDefault="00892B6C" w:rsidP="0023167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«Сердитый дог Буль». Д. Тихомирова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«Мальчики и лягушки»,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«Находка»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/чт. Рассказы Николая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Носова. Урок-обобщение по теме «Я и мои друзья»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81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 БРАТЬЯХ НАШИХ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МЕНЬШИХ Подготовка к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чтению наизусть стихотворения С. Михалкова «Трезор».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Сефа«Кто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/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Подготовка к пересказу рассказа В. Осеевой «Плохо».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Купите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собаку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AA3B42">
            <w:p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/чт. Ребятам о 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зверятах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892B6C" w:rsidRPr="00AA3B42" w:rsidRDefault="00AA3B42" w:rsidP="00231672">
            <w:pPr>
              <w:autoSpaceDE w:val="0"/>
              <w:autoSpaceDN w:val="0"/>
              <w:spacing w:before="72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стихотворения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</w:t>
            </w:r>
            <w:r w:rsidR="00892B6C"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Пляцковског</w:t>
            </w:r>
            <w:proofErr w:type="gramStart"/>
            <w:r w:rsidR="00892B6C"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о«</w:t>
            </w:r>
            <w:proofErr w:type="gramEnd"/>
            <w:r w:rsidR="00892B6C"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Цап-Царапыч</w:t>
            </w:r>
            <w:proofErr w:type="spellEnd"/>
            <w:r w:rsidR="00892B6C"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Г. Сапгира</w:t>
            </w:r>
            <w:r w:rsidR="00892B6C" w:rsidRPr="001731AB">
              <w:rPr>
                <w:lang w:val="ru-RU"/>
              </w:rPr>
              <w:br/>
            </w:r>
            <w:r w:rsidR="00892B6C"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«Кошка». </w:t>
            </w:r>
            <w:r w:rsidR="00892B6C" w:rsidRPr="00AA3B4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Кошки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со стихотворением В.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«Лягушата».</w:t>
            </w:r>
          </w:p>
          <w:p w:rsidR="00892B6C" w:rsidRDefault="00892B6C" w:rsidP="0023167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Лягушки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AA3B42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892B6C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2B6C" w:rsidTr="0023167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bookmarkStart w:id="0" w:name="_GoBack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1731AB">
              <w:rPr>
                <w:lang w:val="ru-RU"/>
              </w:rPr>
              <w:br/>
            </w: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стихотворений В. Лунина, С. Михалкова, рассказа Д. </w:t>
            </w:r>
            <w:proofErr w:type="spell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Хармса</w:t>
            </w:r>
            <w:proofErr w:type="gramStart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«Х</w:t>
            </w:r>
            <w:proofErr w:type="gram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рабрый</w:t>
            </w:r>
            <w:proofErr w:type="spellEnd"/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еж»</w:t>
            </w:r>
            <w:bookmarkEnd w:id="0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22.05.2023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892B6C" w:rsidRDefault="00892B6C" w:rsidP="00892B6C">
      <w:pPr>
        <w:sectPr w:rsidR="00892B6C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2B6C" w:rsidRDefault="00892B6C" w:rsidP="00892B6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106"/>
        <w:gridCol w:w="732"/>
        <w:gridCol w:w="1620"/>
        <w:gridCol w:w="4094"/>
      </w:tblGrid>
      <w:tr w:rsidR="00892B6C" w:rsidTr="00231672">
        <w:trPr>
          <w:trHeight w:hRule="exact" w:val="80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Pr="001731AB" w:rsidRDefault="00892B6C" w:rsidP="002316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31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B6C" w:rsidRDefault="00892B6C" w:rsidP="002316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892B6C" w:rsidRDefault="00892B6C" w:rsidP="00892B6C">
      <w:pPr>
        <w:autoSpaceDE w:val="0"/>
        <w:autoSpaceDN w:val="0"/>
        <w:spacing w:after="0" w:line="14" w:lineRule="exact"/>
      </w:pPr>
    </w:p>
    <w:p w:rsidR="001F47CF" w:rsidRDefault="001F47CF"/>
    <w:sectPr w:rsidR="001F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6C"/>
    <w:rsid w:val="001F47CF"/>
    <w:rsid w:val="00231672"/>
    <w:rsid w:val="003276B7"/>
    <w:rsid w:val="0062493A"/>
    <w:rsid w:val="006E667D"/>
    <w:rsid w:val="00892B6C"/>
    <w:rsid w:val="00AA3B42"/>
    <w:rsid w:val="00EC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2B6C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92B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892B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892B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92B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92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92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92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92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92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92B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892B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892B6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892B6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892B6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892B6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892B6C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892B6C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892B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892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892B6C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892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892B6C"/>
    <w:rPr>
      <w:rFonts w:eastAsiaTheme="minorEastAsia"/>
      <w:lang w:val="en-US"/>
    </w:rPr>
  </w:style>
  <w:style w:type="paragraph" w:styleId="a9">
    <w:name w:val="No Spacing"/>
    <w:uiPriority w:val="1"/>
    <w:qFormat/>
    <w:rsid w:val="00892B6C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892B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892B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892B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892B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892B6C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892B6C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892B6C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892B6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892B6C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892B6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892B6C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92B6C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892B6C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892B6C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892B6C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92B6C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92B6C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892B6C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892B6C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892B6C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892B6C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892B6C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892B6C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892B6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92B6C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892B6C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892B6C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892B6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892B6C"/>
    <w:rPr>
      <w:b/>
      <w:bCs/>
    </w:rPr>
  </w:style>
  <w:style w:type="character" w:styleId="af7">
    <w:name w:val="Emphasis"/>
    <w:basedOn w:val="a2"/>
    <w:uiPriority w:val="20"/>
    <w:qFormat/>
    <w:rsid w:val="00892B6C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892B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892B6C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892B6C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892B6C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892B6C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892B6C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892B6C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892B6C"/>
    <w:pPr>
      <w:outlineLvl w:val="9"/>
    </w:pPr>
  </w:style>
  <w:style w:type="table" w:styleId="aff0">
    <w:name w:val="Table Grid"/>
    <w:basedOn w:val="a3"/>
    <w:uiPriority w:val="59"/>
    <w:rsid w:val="00892B6C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892B6C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892B6C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892B6C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892B6C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892B6C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892B6C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892B6C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89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892B6C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2B6C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92B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892B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892B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92B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92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92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92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92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92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92B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892B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892B6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892B6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892B6C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892B6C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892B6C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892B6C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892B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892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892B6C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892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892B6C"/>
    <w:rPr>
      <w:rFonts w:eastAsiaTheme="minorEastAsia"/>
      <w:lang w:val="en-US"/>
    </w:rPr>
  </w:style>
  <w:style w:type="paragraph" w:styleId="a9">
    <w:name w:val="No Spacing"/>
    <w:uiPriority w:val="1"/>
    <w:qFormat/>
    <w:rsid w:val="00892B6C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892B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892B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892B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892B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892B6C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892B6C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892B6C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892B6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892B6C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892B6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892B6C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92B6C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892B6C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892B6C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892B6C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92B6C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92B6C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892B6C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892B6C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892B6C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892B6C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892B6C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892B6C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892B6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92B6C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892B6C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892B6C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892B6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892B6C"/>
    <w:rPr>
      <w:b/>
      <w:bCs/>
    </w:rPr>
  </w:style>
  <w:style w:type="character" w:styleId="af7">
    <w:name w:val="Emphasis"/>
    <w:basedOn w:val="a2"/>
    <w:uiPriority w:val="20"/>
    <w:qFormat/>
    <w:rsid w:val="00892B6C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892B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892B6C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892B6C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892B6C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892B6C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892B6C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892B6C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892B6C"/>
    <w:pPr>
      <w:outlineLvl w:val="9"/>
    </w:pPr>
  </w:style>
  <w:style w:type="table" w:styleId="aff0">
    <w:name w:val="Table Grid"/>
    <w:basedOn w:val="a3"/>
    <w:uiPriority w:val="59"/>
    <w:rsid w:val="00892B6C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892B6C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892B6C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892B6C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892B6C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892B6C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892B6C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892B6C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892B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892B6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892B6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892B6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89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892B6C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7904</Words>
  <Characters>45053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2023-05-13T13:27:00Z</dcterms:created>
  <dcterms:modified xsi:type="dcterms:W3CDTF">2023-05-13T14:37:00Z</dcterms:modified>
</cp:coreProperties>
</file>